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MS-SPG-008 — Ujian Beban Statik Cerucuk</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MS-SPG-008-WP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Ujian Beban Statik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Uji dan reaction reka bentuk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Ujian Beban Statik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Setup pemeriksaan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Ujian Beban Statik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Instrumentasi</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Ujian Beban Statik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Loading urutan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Ujian Beban Statik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Readings dan triggers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Ujian Beban Statik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Report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Ujian Beban Statik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Reaction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Ujian Beban Statik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Kentledge collapse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Ujian Beban Statik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Stored hydraulic energy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Ujian Beban Statik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Sudden pile pergerakan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Ujian Beban Statik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Unauthorised entry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Ujian Beban Statik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Reaction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Ujian Beban Statik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Kentledge collapse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Ujian Beban Statik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Stored hydraulic energy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Ujian Beban Statik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Sudden pile pergerakan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Ujian Beban Statik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Unauthorised entry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Uji dan reaction reka bentuk</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Sahkan ujian bagi uji dan reaction reka bentuk menggunakan prosedur diluluskan, alat ditentukur, lokasi pensampelan ditetapkan dan kekerapan yang diperlukan. Rekodkan keputusan ukuran, had penerimaan, nombor sijil, pelepasan titik saksian atau titik henti serta tindakan bagi kegagalan.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Setup pemeriksaan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setup pemeriksaan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Instrumentasi</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instrumentasi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Loading urutan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ujian bagi loading urutan menggunakan prosedur diluluskan, alat ditentukur, lokasi pensampelan ditetapkan dan kekerapan yang diperlukan. Rekodkan keputusan ukuran, had penerimaan, nombor sijil, pelepasan titik saksian atau titik henti serta tindakan bagi kegagalan.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Readings dan triggers</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readings dan triggers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Report</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report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Reaction beams dan angkur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Kentledge blocks where used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galas plates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Reference beams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Jalankan ukur targets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Jek hidraulik</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Calibrated bebankan cells dan gauges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Dial gauges atau displacement sensors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Data logger</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Jalankan ukur aras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Ujian Beban Statik Cerucuk</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